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澳教语言部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王欣彤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64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学术英语Ⅴ-研究方法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学术英语Ⅴ-研究方法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100162—008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学术英语Ⅳ-英语综合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1~15周 (8:00-9:30)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王欣彤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泰州-J2-522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